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909D65" w14:textId="77777777" w:rsidR="00DF2B6A" w:rsidRPr="00C20416" w:rsidRDefault="008B3CA1">
      <w:pPr>
        <w:jc w:val="center"/>
        <w:rPr>
          <w:rFonts w:cs="Arial"/>
        </w:rPr>
      </w:pPr>
      <w:r w:rsidRPr="00C20416">
        <w:rPr>
          <w:rFonts w:cs="Arial"/>
          <w:b/>
          <w:sz w:val="32"/>
        </w:rPr>
        <w:t>PRIJAVNI OBRAZEC</w:t>
      </w:r>
      <w:r w:rsidRPr="00C20416">
        <w:rPr>
          <w:rFonts w:cs="Arial"/>
          <w:b/>
          <w:sz w:val="32"/>
        </w:rPr>
        <w:br/>
      </w:r>
    </w:p>
    <w:p w14:paraId="71F306BA" w14:textId="77777777" w:rsidR="00DF2B6A" w:rsidRPr="00C20416" w:rsidRDefault="008B3CA1">
      <w:pPr>
        <w:jc w:val="center"/>
        <w:rPr>
          <w:rFonts w:cs="Arial"/>
          <w:b/>
          <w:sz w:val="24"/>
        </w:rPr>
      </w:pPr>
      <w:r w:rsidRPr="00C20416">
        <w:rPr>
          <w:rFonts w:cs="Arial"/>
          <w:b/>
          <w:sz w:val="24"/>
        </w:rPr>
        <w:t>ZA PRIJAVO NA JAVNI RAZPIS ZA ODDAJO JAVNIH ŠPORTNIH OBJEKTOV</w:t>
      </w:r>
      <w:r w:rsidRPr="00C20416">
        <w:rPr>
          <w:rFonts w:cs="Arial"/>
          <w:b/>
          <w:sz w:val="24"/>
        </w:rPr>
        <w:br/>
        <w:t>IN POVRŠIN ZA ŠPORT V NARAVI V UPORABO V OBČINI LJUBNO</w:t>
      </w:r>
    </w:p>
    <w:p w14:paraId="58BBAC3E" w14:textId="77777777" w:rsidR="004E1B19" w:rsidRPr="00C20416" w:rsidRDefault="004E1B19">
      <w:pPr>
        <w:jc w:val="center"/>
        <w:rPr>
          <w:rFonts w:cs="Arial"/>
        </w:rPr>
      </w:pPr>
    </w:p>
    <w:p w14:paraId="13560203" w14:textId="77777777" w:rsidR="00DF2B6A" w:rsidRPr="00C20416" w:rsidRDefault="008B3CA1">
      <w:pPr>
        <w:rPr>
          <w:rFonts w:cs="Arial"/>
        </w:rPr>
      </w:pPr>
      <w:r w:rsidRPr="00C20416">
        <w:rPr>
          <w:rFonts w:cs="Arial"/>
          <w:b/>
          <w:sz w:val="24"/>
        </w:rPr>
        <w:t>1. PODATKI O VLAGATELJU</w:t>
      </w:r>
    </w:p>
    <w:p w14:paraId="2987B90D" w14:textId="77777777" w:rsidR="00797623" w:rsidRPr="00C20416" w:rsidRDefault="008B3CA1">
      <w:pPr>
        <w:rPr>
          <w:rFonts w:cs="Arial"/>
        </w:rPr>
      </w:pPr>
      <w:r w:rsidRPr="00C20416">
        <w:rPr>
          <w:rFonts w:cs="Arial"/>
        </w:rPr>
        <w:t>Naziv vlagatelja: ___________________________________________</w:t>
      </w:r>
      <w:r w:rsidR="00C469FA" w:rsidRPr="00C20416">
        <w:rPr>
          <w:rFonts w:cs="Arial"/>
        </w:rPr>
        <w:t>_____________________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Pravni status vlagatelja:</w:t>
      </w:r>
      <w:r w:rsidRPr="00C20416">
        <w:rPr>
          <w:rFonts w:cs="Arial"/>
        </w:rPr>
        <w:br/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društvo   </w:t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zavod   </w:t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javni zavod   </w:t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samostojni podjetnik   </w:t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drugo: ____________</w:t>
      </w:r>
      <w:r w:rsidR="00C469FA" w:rsidRPr="00C20416">
        <w:rPr>
          <w:rFonts w:cs="Arial"/>
        </w:rPr>
        <w:t>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Naslov/sedež: _______________________________________________</w:t>
      </w:r>
      <w:r w:rsidR="00C469FA" w:rsidRPr="00C20416">
        <w:rPr>
          <w:rFonts w:cs="Arial"/>
        </w:rPr>
        <w:t>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Poštna številka in kraj: ______________________________________</w:t>
      </w:r>
      <w:r w:rsidR="00C469FA" w:rsidRPr="00C20416">
        <w:rPr>
          <w:rFonts w:cs="Arial"/>
        </w:rPr>
        <w:t>_____________________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Matična številka: _________________________________________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Davčna številka: __________________________________________</w:t>
      </w:r>
    </w:p>
    <w:p w14:paraId="6597EB0E" w14:textId="2DE8C96E" w:rsidR="00DF2B6A" w:rsidRPr="00C20416" w:rsidRDefault="00797623">
      <w:pPr>
        <w:rPr>
          <w:rFonts w:cs="Arial"/>
        </w:rPr>
      </w:pPr>
      <w:r w:rsidRPr="00C20416">
        <w:rPr>
          <w:rFonts w:cs="Arial"/>
        </w:rPr>
        <w:t>Davčni zavezanec       DA      NE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  <w:t xml:space="preserve">TRR: </w:t>
      </w:r>
      <w:r w:rsidR="00C469FA" w:rsidRPr="00C20416">
        <w:rPr>
          <w:rFonts w:cs="Arial"/>
        </w:rPr>
        <w:t xml:space="preserve"> SI56 </w:t>
      </w:r>
      <w:r w:rsidR="008B3CA1" w:rsidRPr="00C20416">
        <w:rPr>
          <w:rFonts w:cs="Arial"/>
        </w:rPr>
        <w:t>______________________________________________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</w:r>
      <w:r w:rsidRPr="00C20416">
        <w:rPr>
          <w:rFonts w:cs="Arial"/>
        </w:rPr>
        <w:t>Zakoniti zastopnik</w:t>
      </w:r>
      <w:r w:rsidR="008B3CA1" w:rsidRPr="00C20416">
        <w:rPr>
          <w:rFonts w:cs="Arial"/>
        </w:rPr>
        <w:t xml:space="preserve"> vlagatelja: __________________________________</w:t>
      </w:r>
      <w:r w:rsidR="00C469FA" w:rsidRPr="00C20416">
        <w:rPr>
          <w:rFonts w:cs="Arial"/>
        </w:rPr>
        <w:t>____________________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  <w:t xml:space="preserve">Kontaktna oseba </w:t>
      </w:r>
      <w:r w:rsidRPr="00C20416">
        <w:rPr>
          <w:rFonts w:cs="Arial"/>
        </w:rPr>
        <w:t>vlagatelja</w:t>
      </w:r>
      <w:r w:rsidR="008B3CA1" w:rsidRPr="00C20416">
        <w:rPr>
          <w:rFonts w:cs="Arial"/>
        </w:rPr>
        <w:t>: ___________________________________</w:t>
      </w:r>
      <w:r w:rsidR="00C469FA" w:rsidRPr="00C20416">
        <w:rPr>
          <w:rFonts w:cs="Arial"/>
        </w:rPr>
        <w:t>____________________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  <w:t>Telefon: _________________________________________________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  <w:t>Elektronski naslov: ________________________________________</w:t>
      </w:r>
      <w:r w:rsidR="008B3CA1" w:rsidRPr="00C20416">
        <w:rPr>
          <w:rFonts w:cs="Arial"/>
        </w:rPr>
        <w:br/>
      </w:r>
      <w:r w:rsidR="008B3CA1" w:rsidRPr="00C20416">
        <w:rPr>
          <w:rFonts w:cs="Arial"/>
        </w:rPr>
        <w:br/>
        <w:t>Spletna stran: ____________________________________________</w:t>
      </w:r>
      <w:r w:rsidR="008B3CA1" w:rsidRPr="00C20416">
        <w:rPr>
          <w:rFonts w:cs="Arial"/>
        </w:rPr>
        <w:br/>
      </w:r>
    </w:p>
    <w:p w14:paraId="10215A3F" w14:textId="77777777" w:rsidR="00DF2B6A" w:rsidRPr="00C20416" w:rsidRDefault="008B3CA1">
      <w:pPr>
        <w:rPr>
          <w:rFonts w:cs="Arial"/>
        </w:rPr>
      </w:pPr>
      <w:r w:rsidRPr="00C20416">
        <w:rPr>
          <w:rFonts w:cs="Arial"/>
          <w:b/>
          <w:sz w:val="24"/>
        </w:rPr>
        <w:t>2. IZJAVA O ELEKTRONSKEM VROČANJU</w:t>
      </w:r>
    </w:p>
    <w:p w14:paraId="6A8FD469" w14:textId="539A29B6" w:rsidR="00DF2B6A" w:rsidRPr="00C20416" w:rsidRDefault="008B3CA1">
      <w:pPr>
        <w:rPr>
          <w:rFonts w:cs="Arial"/>
        </w:rPr>
      </w:pPr>
      <w:r w:rsidRPr="00C20416">
        <w:rPr>
          <w:rFonts w:cs="Arial"/>
        </w:rPr>
        <w:t>Vlagatelj soglaša, da mu Občina Ljubno dokumente, pozive in odločbo v predmetnem postopku vroča tudi po elektronski poti.</w:t>
      </w:r>
      <w:r w:rsidRPr="00C20416">
        <w:rPr>
          <w:rFonts w:cs="Arial"/>
        </w:rPr>
        <w:br/>
      </w:r>
      <w:r w:rsidRPr="00C20416">
        <w:rPr>
          <w:rFonts w:cs="Arial"/>
        </w:rPr>
        <w:br/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DA      </w:t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NE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Elektronski naslov za vročanje:</w:t>
      </w:r>
      <w:r w:rsidR="004E1B19" w:rsidRPr="00C20416">
        <w:rPr>
          <w:rFonts w:cs="Arial"/>
        </w:rPr>
        <w:t xml:space="preserve"> </w:t>
      </w:r>
      <w:r w:rsidRPr="00C20416">
        <w:rPr>
          <w:rFonts w:cs="Arial"/>
        </w:rPr>
        <w:t>___________________________________</w:t>
      </w:r>
      <w:r w:rsidR="00C469FA" w:rsidRPr="00C20416">
        <w:rPr>
          <w:rFonts w:cs="Arial"/>
        </w:rPr>
        <w:t>________________</w:t>
      </w:r>
      <w:r w:rsidRPr="00C20416">
        <w:rPr>
          <w:rFonts w:cs="Arial"/>
        </w:rPr>
        <w:br/>
      </w:r>
    </w:p>
    <w:p w14:paraId="2AD4C2D2" w14:textId="77777777" w:rsidR="00DF2B6A" w:rsidRPr="00C20416" w:rsidRDefault="008B3CA1">
      <w:pPr>
        <w:rPr>
          <w:rFonts w:cs="Arial"/>
        </w:rPr>
      </w:pPr>
      <w:r w:rsidRPr="00C20416">
        <w:rPr>
          <w:rFonts w:cs="Arial"/>
          <w:b/>
          <w:sz w:val="24"/>
        </w:rPr>
        <w:lastRenderedPageBreak/>
        <w:t>3. PREDMET PRIJAVE</w:t>
      </w:r>
    </w:p>
    <w:p w14:paraId="0A2C35D4" w14:textId="77777777" w:rsidR="00F348F2" w:rsidRPr="00C20416" w:rsidRDefault="008B3CA1">
      <w:pPr>
        <w:rPr>
          <w:rFonts w:ascii="Segoe UI Symbol" w:hAnsi="Segoe UI Symbol" w:cs="Segoe UI Symbol"/>
        </w:rPr>
      </w:pPr>
      <w:r w:rsidRPr="00C20416">
        <w:rPr>
          <w:rFonts w:cs="Arial"/>
        </w:rPr>
        <w:t>Prijavljam se na naslednji sklop:</w:t>
      </w:r>
      <w:r w:rsidRPr="00C20416">
        <w:rPr>
          <w:rFonts w:cs="Arial"/>
        </w:rPr>
        <w:br/>
      </w:r>
      <w:r w:rsidRPr="00C20416">
        <w:rPr>
          <w:rFonts w:cs="Arial"/>
        </w:rPr>
        <w:br/>
      </w: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SKLOP 1 – </w:t>
      </w:r>
      <w:r w:rsidR="00F348F2" w:rsidRPr="00C20416">
        <w:rPr>
          <w:rFonts w:cs="Arial"/>
          <w:b/>
          <w:bCs/>
        </w:rPr>
        <w:t>Š</w:t>
      </w:r>
      <w:r w:rsidR="00F348F2" w:rsidRPr="00C20416">
        <w:rPr>
          <w:rFonts w:eastAsia="Times New Roman" w:cs="Arial"/>
          <w:b/>
          <w:bCs/>
          <w:color w:val="000000"/>
          <w:lang w:eastAsia="sl-SI"/>
        </w:rPr>
        <w:t xml:space="preserve">portno-rekreativni park </w:t>
      </w:r>
      <w:proofErr w:type="spellStart"/>
      <w:r w:rsidR="00F348F2" w:rsidRPr="00C20416">
        <w:rPr>
          <w:rFonts w:eastAsia="Times New Roman" w:cs="Arial"/>
          <w:b/>
          <w:bCs/>
          <w:color w:val="000000"/>
          <w:lang w:eastAsia="sl-SI"/>
        </w:rPr>
        <w:t>Foršt</w:t>
      </w:r>
      <w:proofErr w:type="spellEnd"/>
      <w:r w:rsidR="00F348F2" w:rsidRPr="00C20416">
        <w:rPr>
          <w:rFonts w:eastAsia="Times New Roman" w:cs="Arial"/>
          <w:b/>
          <w:bCs/>
          <w:color w:val="000000"/>
          <w:lang w:eastAsia="sl-SI"/>
        </w:rPr>
        <w:t xml:space="preserve"> in igrišče Gmajna</w:t>
      </w:r>
      <w:r w:rsidR="00F348F2" w:rsidRPr="00C20416">
        <w:rPr>
          <w:rFonts w:ascii="Segoe UI Symbol" w:hAnsi="Segoe UI Symbol" w:cs="Segoe UI Symbol"/>
        </w:rPr>
        <w:t xml:space="preserve"> </w:t>
      </w:r>
    </w:p>
    <w:p w14:paraId="681E81BD" w14:textId="47CFCE5A" w:rsidR="00C469FA" w:rsidRPr="00C20416" w:rsidRDefault="008B3CA1">
      <w:pPr>
        <w:rPr>
          <w:rFonts w:cs="Arial"/>
          <w:bCs/>
          <w:szCs w:val="20"/>
        </w:rPr>
      </w:pPr>
      <w:r w:rsidRPr="00C20416">
        <w:rPr>
          <w:rFonts w:ascii="Segoe UI Symbol" w:hAnsi="Segoe UI Symbol" w:cs="Segoe UI Symbol"/>
        </w:rPr>
        <w:t>☐</w:t>
      </w:r>
      <w:r w:rsidRPr="00C20416">
        <w:rPr>
          <w:rFonts w:cs="Arial"/>
        </w:rPr>
        <w:t xml:space="preserve"> SKLOP 2 – </w:t>
      </w:r>
      <w:r w:rsidRPr="00C20416">
        <w:rPr>
          <w:rFonts w:cs="Arial"/>
          <w:b/>
          <w:bCs/>
        </w:rPr>
        <w:t>Športni park Radmirje</w:t>
      </w:r>
      <w:r w:rsidRPr="00C20416">
        <w:rPr>
          <w:rFonts w:cs="Arial"/>
          <w:b/>
          <w:bCs/>
        </w:rPr>
        <w:br/>
      </w:r>
      <w:r w:rsidRPr="00C20416">
        <w:rPr>
          <w:rFonts w:cs="Arial"/>
        </w:rPr>
        <w:br/>
      </w:r>
      <w:r w:rsidR="00797623" w:rsidRPr="00C20416">
        <w:rPr>
          <w:rFonts w:cs="Arial"/>
          <w:bCs/>
          <w:szCs w:val="20"/>
        </w:rPr>
        <w:t>*</w:t>
      </w:r>
      <w:r w:rsidR="00797623" w:rsidRPr="00C20416">
        <w:rPr>
          <w:rFonts w:eastAsia="Times New Roman" w:cs="Arial"/>
          <w:bCs/>
          <w:color w:val="000000"/>
          <w:szCs w:val="20"/>
          <w:lang w:eastAsia="sl-SI"/>
        </w:rPr>
        <w:t xml:space="preserve"> </w:t>
      </w:r>
      <w:r w:rsidR="00797623" w:rsidRPr="00C20416">
        <w:rPr>
          <w:rFonts w:cs="Arial"/>
          <w:bCs/>
          <w:szCs w:val="20"/>
        </w:rPr>
        <w:t>Vlagatelj lahko kandidira za enega ali več sklopov</w:t>
      </w:r>
    </w:p>
    <w:p w14:paraId="513E0980" w14:textId="77777777" w:rsidR="004E1B19" w:rsidRPr="00C20416" w:rsidRDefault="004E1B19">
      <w:pPr>
        <w:rPr>
          <w:rFonts w:cs="Arial"/>
          <w:b/>
          <w:sz w:val="24"/>
        </w:rPr>
      </w:pPr>
    </w:p>
    <w:p w14:paraId="7F5BEE24" w14:textId="5C1D38F2" w:rsidR="00DF2B6A" w:rsidRPr="00C20416" w:rsidRDefault="008B3CA1">
      <w:pPr>
        <w:rPr>
          <w:rFonts w:cs="Arial"/>
        </w:rPr>
      </w:pPr>
      <w:r w:rsidRPr="00C20416">
        <w:rPr>
          <w:rFonts w:cs="Arial"/>
          <w:b/>
          <w:sz w:val="24"/>
        </w:rPr>
        <w:t>4. PREDSTAVITEV VLAGATELJA</w:t>
      </w:r>
    </w:p>
    <w:p w14:paraId="73A3EBE7" w14:textId="77777777" w:rsidR="00C469FA" w:rsidRPr="00C20416" w:rsidRDefault="008B3CA1">
      <w:pPr>
        <w:rPr>
          <w:rFonts w:cs="Arial"/>
        </w:rPr>
      </w:pPr>
      <w:r w:rsidRPr="00C20416">
        <w:rPr>
          <w:rFonts w:cs="Arial"/>
        </w:rPr>
        <w:t>Kratek opis delovanja vlagatelja, športnih dejavnosti, ekip, članstva in organiziranosti: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_____________________________________________________________</w:t>
      </w:r>
      <w:r w:rsidR="00C469FA" w:rsidRPr="00C20416">
        <w:rPr>
          <w:rFonts w:cs="Arial"/>
        </w:rPr>
        <w:t>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_____________________________________________________________</w:t>
      </w:r>
      <w:r w:rsidR="00C469FA" w:rsidRPr="00C20416">
        <w:rPr>
          <w:rFonts w:cs="Arial"/>
        </w:rPr>
        <w:t>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_____________________________________________________________</w:t>
      </w:r>
      <w:r w:rsidR="00C469FA" w:rsidRPr="00C20416">
        <w:rPr>
          <w:rFonts w:cs="Arial"/>
        </w:rPr>
        <w:t>________________</w:t>
      </w:r>
    </w:p>
    <w:p w14:paraId="054F4862" w14:textId="3F02A969" w:rsidR="004E1B19" w:rsidRPr="00C20416" w:rsidRDefault="00C469FA">
      <w:pPr>
        <w:rPr>
          <w:rFonts w:cs="Arial"/>
        </w:rPr>
      </w:pPr>
      <w:r w:rsidRPr="00C20416">
        <w:rPr>
          <w:rFonts w:cs="Arial"/>
        </w:rPr>
        <w:t>_____________________________________________________________________</w:t>
      </w:r>
      <w:r w:rsidR="008B3CA1" w:rsidRPr="00C20416">
        <w:rPr>
          <w:rFonts w:cs="Arial"/>
        </w:rPr>
        <w:t>________</w:t>
      </w:r>
      <w:r w:rsidR="008B3CA1" w:rsidRPr="00C20416">
        <w:rPr>
          <w:rFonts w:cs="Arial"/>
        </w:rPr>
        <w:br/>
      </w:r>
    </w:p>
    <w:p w14:paraId="1BC4E99D" w14:textId="5982C28A" w:rsidR="00DF2B6A" w:rsidRPr="00C20416" w:rsidRDefault="008B3CA1">
      <w:pPr>
        <w:rPr>
          <w:rFonts w:cs="Arial"/>
        </w:rPr>
      </w:pPr>
      <w:r w:rsidRPr="00C20416">
        <w:rPr>
          <w:rFonts w:cs="Arial"/>
          <w:b/>
          <w:sz w:val="24"/>
        </w:rPr>
        <w:t>5. IZVAJANJE PROGRAM</w:t>
      </w:r>
      <w:r w:rsidR="00797623" w:rsidRPr="00C20416">
        <w:rPr>
          <w:rFonts w:cs="Arial"/>
          <w:b/>
          <w:sz w:val="24"/>
        </w:rPr>
        <w:t>OV</w:t>
      </w:r>
      <w:r w:rsidRPr="00C20416">
        <w:rPr>
          <w:rFonts w:cs="Arial"/>
          <w:b/>
          <w:sz w:val="24"/>
        </w:rPr>
        <w:t xml:space="preserve"> ŠPORTA V OBČINI LJUBNO</w:t>
      </w:r>
    </w:p>
    <w:p w14:paraId="52497419" w14:textId="00778814" w:rsidR="00782EAD" w:rsidRPr="00C20416" w:rsidRDefault="00782EAD" w:rsidP="00782EAD">
      <w:pPr>
        <w:jc w:val="both"/>
        <w:rPr>
          <w:rFonts w:cs="Arial"/>
        </w:rPr>
      </w:pPr>
      <w:r w:rsidRPr="00C20416">
        <w:rPr>
          <w:rFonts w:cs="Arial"/>
        </w:rPr>
        <w:t>Vlagatelj bo izvajal programe športa v okviru obveznega ali razširjenega dela vzgojno izobraževalnega programa na športnem objektu oziroma površini za šport</w:t>
      </w:r>
      <w:r w:rsidR="007F48F4" w:rsidRPr="00C20416">
        <w:rPr>
          <w:rFonts w:cs="Arial"/>
        </w:rPr>
        <w:t>, za katerega kandidira</w:t>
      </w:r>
    </w:p>
    <w:p w14:paraId="571ABB08" w14:textId="3CF08305" w:rsidR="00782EAD" w:rsidRPr="00C20416" w:rsidRDefault="007F48F4" w:rsidP="004E1B19">
      <w:pPr>
        <w:jc w:val="both"/>
        <w:rPr>
          <w:rFonts w:cs="Arial"/>
        </w:rPr>
      </w:pPr>
      <w:r w:rsidRPr="00C20416">
        <w:rPr>
          <w:rFonts w:cs="Arial"/>
        </w:rPr>
        <w:t>NE</w:t>
      </w:r>
      <w:r w:rsidR="00782EAD" w:rsidRPr="00C20416">
        <w:rPr>
          <w:rFonts w:cs="Arial"/>
        </w:rPr>
        <w:t xml:space="preserve">        </w:t>
      </w:r>
      <w:r w:rsidRPr="00C20416">
        <w:rPr>
          <w:rFonts w:cs="Arial"/>
        </w:rPr>
        <w:t>DA</w:t>
      </w:r>
    </w:p>
    <w:p w14:paraId="604AD8C2" w14:textId="1B660FD2" w:rsidR="00782EAD" w:rsidRPr="00C20416" w:rsidRDefault="008B3CA1" w:rsidP="00782EAD">
      <w:pPr>
        <w:jc w:val="both"/>
        <w:rPr>
          <w:rFonts w:cs="Arial"/>
        </w:rPr>
      </w:pPr>
      <w:r w:rsidRPr="00C20416">
        <w:rPr>
          <w:rFonts w:cs="Arial"/>
        </w:rPr>
        <w:t xml:space="preserve">Vlagatelj je </w:t>
      </w:r>
      <w:r w:rsidR="00782EAD" w:rsidRPr="00C20416">
        <w:rPr>
          <w:rFonts w:cs="Arial"/>
        </w:rPr>
        <w:t xml:space="preserve">bil v letu 2025 </w:t>
      </w:r>
      <w:r w:rsidRPr="00C20416">
        <w:rPr>
          <w:rFonts w:cs="Arial"/>
        </w:rPr>
        <w:t>izvajalec Letnega programa športa v Občini Ljubno.</w:t>
      </w:r>
    </w:p>
    <w:p w14:paraId="2021FB0D" w14:textId="2F652174" w:rsidR="00782EAD" w:rsidRPr="00C20416" w:rsidRDefault="007F48F4" w:rsidP="00782EAD">
      <w:pPr>
        <w:jc w:val="both"/>
        <w:rPr>
          <w:rFonts w:cs="Arial"/>
        </w:rPr>
      </w:pPr>
      <w:r w:rsidRPr="00C20416">
        <w:rPr>
          <w:rFonts w:cs="Arial"/>
        </w:rPr>
        <w:t>NE</w:t>
      </w:r>
      <w:r w:rsidR="00782EAD" w:rsidRPr="00C20416">
        <w:rPr>
          <w:rFonts w:cs="Arial"/>
        </w:rPr>
        <w:t xml:space="preserve">        </w:t>
      </w:r>
      <w:r w:rsidRPr="00C20416">
        <w:rPr>
          <w:rFonts w:cs="Arial"/>
        </w:rPr>
        <w:t>DA, za kar so nam bila odobrena sredstva v višini ____________________ EUR.</w:t>
      </w:r>
    </w:p>
    <w:p w14:paraId="1984BEE3" w14:textId="18CE9BDD" w:rsidR="00782EAD" w:rsidRPr="00C20416" w:rsidRDefault="00782EAD" w:rsidP="00782EAD">
      <w:pPr>
        <w:jc w:val="both"/>
        <w:rPr>
          <w:rFonts w:cs="Arial"/>
        </w:rPr>
      </w:pPr>
      <w:r w:rsidRPr="00C20416">
        <w:rPr>
          <w:rFonts w:cs="Arial"/>
        </w:rPr>
        <w:t>Vlagatelj je izvajalec Letnega programa športa v Občini Ljubno v letu 2026.</w:t>
      </w:r>
    </w:p>
    <w:p w14:paraId="16E76E43" w14:textId="4E44735F" w:rsidR="00782EAD" w:rsidRPr="00C20416" w:rsidRDefault="007F48F4" w:rsidP="004E1B19">
      <w:pPr>
        <w:jc w:val="both"/>
        <w:rPr>
          <w:rFonts w:cs="Arial"/>
        </w:rPr>
      </w:pPr>
      <w:r w:rsidRPr="00C20416">
        <w:rPr>
          <w:rFonts w:cs="Arial"/>
        </w:rPr>
        <w:t>NE</w:t>
      </w:r>
      <w:r w:rsidR="00782EAD" w:rsidRPr="00C20416">
        <w:rPr>
          <w:rFonts w:cs="Arial"/>
        </w:rPr>
        <w:t xml:space="preserve">        </w:t>
      </w:r>
      <w:r w:rsidRPr="00C20416">
        <w:rPr>
          <w:rFonts w:cs="Arial"/>
        </w:rPr>
        <w:t>DA, za kar so nam bila odobrena sredstva v višini ____________________ EUR.</w:t>
      </w:r>
    </w:p>
    <w:p w14:paraId="39C5D358" w14:textId="77777777" w:rsidR="00782EAD" w:rsidRPr="00C20416" w:rsidRDefault="00782EAD" w:rsidP="00782EAD">
      <w:pPr>
        <w:jc w:val="both"/>
        <w:rPr>
          <w:rFonts w:cs="Arial"/>
        </w:rPr>
      </w:pPr>
      <w:r w:rsidRPr="00C20416">
        <w:rPr>
          <w:rFonts w:cs="Arial"/>
        </w:rPr>
        <w:t>Vlagatelj ima status društva v javnem interesu na področju športa.</w:t>
      </w:r>
    </w:p>
    <w:p w14:paraId="57D9F070" w14:textId="4B954AE1" w:rsidR="00CF1A3A" w:rsidRPr="00C20416" w:rsidRDefault="007F48F4" w:rsidP="007F48F4">
      <w:pPr>
        <w:rPr>
          <w:rFonts w:cs="Arial"/>
        </w:rPr>
      </w:pPr>
      <w:r w:rsidRPr="00C20416">
        <w:rPr>
          <w:rFonts w:cs="Arial"/>
        </w:rPr>
        <w:t>NE</w:t>
      </w:r>
      <w:r w:rsidR="00782EAD" w:rsidRPr="00C20416">
        <w:rPr>
          <w:rFonts w:cs="Arial"/>
        </w:rPr>
        <w:t xml:space="preserve">        </w:t>
      </w:r>
      <w:r w:rsidRPr="00C20416">
        <w:rPr>
          <w:rFonts w:cs="Arial"/>
        </w:rPr>
        <w:t>DA</w:t>
      </w:r>
      <w:r w:rsidR="00782EAD" w:rsidRPr="00C20416">
        <w:rPr>
          <w:rFonts w:cs="Arial"/>
        </w:rPr>
        <w:t xml:space="preserve"> </w:t>
      </w:r>
    </w:p>
    <w:p w14:paraId="7DFF2913" w14:textId="77777777" w:rsidR="00CF1A3A" w:rsidRPr="00C20416" w:rsidRDefault="00CF1A3A" w:rsidP="00CF1A3A">
      <w:pPr>
        <w:jc w:val="both"/>
        <w:rPr>
          <w:rFonts w:cs="Arial"/>
        </w:rPr>
      </w:pPr>
      <w:r w:rsidRPr="00C20416">
        <w:rPr>
          <w:rFonts w:cs="Arial"/>
        </w:rPr>
        <w:t>Vlagatelj izvaja programe za otroke in mladino</w:t>
      </w:r>
    </w:p>
    <w:p w14:paraId="5AA6C6C4" w14:textId="479C8BD9" w:rsidR="00CF1A3A" w:rsidRPr="00C20416" w:rsidRDefault="00CF1A3A" w:rsidP="004E1B19">
      <w:pPr>
        <w:jc w:val="both"/>
        <w:rPr>
          <w:rFonts w:cs="Arial"/>
        </w:rPr>
      </w:pPr>
      <w:r w:rsidRPr="00C20416">
        <w:rPr>
          <w:rFonts w:cs="Arial"/>
        </w:rPr>
        <w:t>NE         DA</w:t>
      </w:r>
    </w:p>
    <w:p w14:paraId="0E6354F4" w14:textId="32A80896" w:rsidR="00CF1A3A" w:rsidRPr="00C20416" w:rsidRDefault="00CF1A3A" w:rsidP="00CF1A3A">
      <w:pPr>
        <w:jc w:val="both"/>
        <w:rPr>
          <w:rFonts w:cs="Arial"/>
        </w:rPr>
      </w:pPr>
      <w:r w:rsidRPr="00C20416">
        <w:rPr>
          <w:rFonts w:cs="Arial"/>
        </w:rPr>
        <w:t>Vlagatelj je v letu 2025 uspešno izvajal programe</w:t>
      </w:r>
      <w:r w:rsidR="005F63BA" w:rsidRPr="00C20416">
        <w:rPr>
          <w:rFonts w:cs="Arial"/>
        </w:rPr>
        <w:t xml:space="preserve"> športa </w:t>
      </w:r>
      <w:r w:rsidRPr="00C20416">
        <w:rPr>
          <w:rFonts w:cs="Arial"/>
        </w:rPr>
        <w:t>na športnem objektu oziroma površini za šport, za katerega kandidira</w:t>
      </w:r>
    </w:p>
    <w:p w14:paraId="5CA9B531" w14:textId="77777777" w:rsidR="00CF1A3A" w:rsidRPr="00C20416" w:rsidRDefault="00CF1A3A" w:rsidP="00CF1A3A">
      <w:pPr>
        <w:jc w:val="both"/>
        <w:rPr>
          <w:rFonts w:cs="Arial"/>
        </w:rPr>
      </w:pPr>
      <w:r w:rsidRPr="00C20416">
        <w:rPr>
          <w:rFonts w:cs="Arial"/>
        </w:rPr>
        <w:t>NE      DA</w:t>
      </w:r>
    </w:p>
    <w:p w14:paraId="7BE5CDDE" w14:textId="4F2F83EF" w:rsidR="007F48F4" w:rsidRPr="00C20416" w:rsidRDefault="007F48F4">
      <w:pPr>
        <w:rPr>
          <w:rFonts w:cs="Arial"/>
          <w:b/>
          <w:bCs/>
        </w:rPr>
      </w:pPr>
      <w:r w:rsidRPr="00C20416">
        <w:rPr>
          <w:rFonts w:cs="Arial"/>
          <w:b/>
          <w:bCs/>
        </w:rPr>
        <w:lastRenderedPageBreak/>
        <w:t xml:space="preserve">SKLOP 1 – </w:t>
      </w:r>
      <w:r w:rsidR="00B800A5" w:rsidRPr="00C20416">
        <w:rPr>
          <w:rFonts w:cs="Arial"/>
          <w:b/>
          <w:bCs/>
        </w:rPr>
        <w:t>Š</w:t>
      </w:r>
      <w:r w:rsidR="00B800A5" w:rsidRPr="00C20416">
        <w:rPr>
          <w:rFonts w:eastAsia="Times New Roman" w:cs="Arial"/>
          <w:b/>
          <w:bCs/>
          <w:color w:val="000000"/>
          <w:lang w:eastAsia="sl-SI"/>
        </w:rPr>
        <w:t xml:space="preserve">portno-rekreativni park </w:t>
      </w:r>
      <w:proofErr w:type="spellStart"/>
      <w:r w:rsidR="00B800A5" w:rsidRPr="00C20416">
        <w:rPr>
          <w:rFonts w:eastAsia="Times New Roman" w:cs="Arial"/>
          <w:b/>
          <w:bCs/>
          <w:color w:val="000000"/>
          <w:lang w:eastAsia="sl-SI"/>
        </w:rPr>
        <w:t>Foršt</w:t>
      </w:r>
      <w:proofErr w:type="spellEnd"/>
      <w:r w:rsidR="00B800A5" w:rsidRPr="00C20416">
        <w:rPr>
          <w:rFonts w:eastAsia="Times New Roman" w:cs="Arial"/>
          <w:b/>
          <w:bCs/>
          <w:color w:val="000000"/>
          <w:lang w:eastAsia="sl-SI"/>
        </w:rPr>
        <w:t xml:space="preserve"> in igrišče Gmajna</w:t>
      </w:r>
    </w:p>
    <w:tbl>
      <w:tblPr>
        <w:tblStyle w:val="Tabelamrea"/>
        <w:tblW w:w="9351" w:type="dxa"/>
        <w:tblLayout w:type="fixed"/>
        <w:tblLook w:val="04A0" w:firstRow="1" w:lastRow="0" w:firstColumn="1" w:lastColumn="0" w:noHBand="0" w:noVBand="1"/>
      </w:tblPr>
      <w:tblGrid>
        <w:gridCol w:w="617"/>
        <w:gridCol w:w="3347"/>
        <w:gridCol w:w="1276"/>
        <w:gridCol w:w="1418"/>
        <w:gridCol w:w="1417"/>
        <w:gridCol w:w="1276"/>
      </w:tblGrid>
      <w:tr w:rsidR="00797623" w:rsidRPr="00C20416" w14:paraId="27179A10" w14:textId="77777777" w:rsidTr="004E1B19">
        <w:tc>
          <w:tcPr>
            <w:tcW w:w="617" w:type="dxa"/>
            <w:vMerge w:val="restart"/>
          </w:tcPr>
          <w:p w14:paraId="22910673" w14:textId="77777777" w:rsidR="00797623" w:rsidRPr="00C20416" w:rsidRDefault="00797623">
            <w:pPr>
              <w:rPr>
                <w:rFonts w:cs="Arial"/>
              </w:rPr>
            </w:pPr>
            <w:proofErr w:type="spellStart"/>
            <w:r w:rsidRPr="00C20416">
              <w:rPr>
                <w:rFonts w:cs="Arial"/>
              </w:rPr>
              <w:t>Zap</w:t>
            </w:r>
            <w:proofErr w:type="spellEnd"/>
            <w:r w:rsidRPr="00C20416">
              <w:rPr>
                <w:rFonts w:cs="Arial"/>
              </w:rPr>
              <w:t>. št.</w:t>
            </w:r>
          </w:p>
        </w:tc>
        <w:tc>
          <w:tcPr>
            <w:tcW w:w="3347" w:type="dxa"/>
            <w:vMerge w:val="restart"/>
          </w:tcPr>
          <w:p w14:paraId="30B12AF7" w14:textId="18459D54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 xml:space="preserve">Vrsta programa </w:t>
            </w:r>
            <w:r w:rsidR="00782EAD" w:rsidRPr="00C20416">
              <w:rPr>
                <w:rFonts w:cs="Arial"/>
              </w:rPr>
              <w:t>športa</w:t>
            </w:r>
            <w:r w:rsidRPr="00C20416">
              <w:rPr>
                <w:rFonts w:cs="Arial"/>
              </w:rPr>
              <w:t xml:space="preserve"> </w:t>
            </w:r>
          </w:p>
        </w:tc>
        <w:tc>
          <w:tcPr>
            <w:tcW w:w="1276" w:type="dxa"/>
            <w:vMerge w:val="restart"/>
          </w:tcPr>
          <w:p w14:paraId="17CA209F" w14:textId="77777777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Starostna kategorija</w:t>
            </w:r>
          </w:p>
        </w:tc>
        <w:tc>
          <w:tcPr>
            <w:tcW w:w="1418" w:type="dxa"/>
            <w:vMerge w:val="restart"/>
          </w:tcPr>
          <w:p w14:paraId="405233E7" w14:textId="18B983CC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Predvideno št</w:t>
            </w:r>
            <w:r w:rsidR="007F48F4" w:rsidRPr="00C20416">
              <w:rPr>
                <w:rFonts w:cs="Arial"/>
              </w:rPr>
              <w:t>evilo</w:t>
            </w:r>
            <w:r w:rsidRPr="00C20416">
              <w:rPr>
                <w:rFonts w:cs="Arial"/>
              </w:rPr>
              <w:t xml:space="preserve"> uporabnikov</w:t>
            </w:r>
          </w:p>
        </w:tc>
        <w:tc>
          <w:tcPr>
            <w:tcW w:w="2693" w:type="dxa"/>
            <w:gridSpan w:val="2"/>
          </w:tcPr>
          <w:p w14:paraId="414C4C4A" w14:textId="6DFBD5D7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Predvidena uporaba objekta</w:t>
            </w:r>
          </w:p>
        </w:tc>
      </w:tr>
      <w:tr w:rsidR="00797623" w:rsidRPr="00C20416" w14:paraId="535D32FE" w14:textId="77321019" w:rsidTr="004E1B19">
        <w:tc>
          <w:tcPr>
            <w:tcW w:w="617" w:type="dxa"/>
            <w:vMerge/>
          </w:tcPr>
          <w:p w14:paraId="09BEF74D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3347" w:type="dxa"/>
            <w:vMerge/>
          </w:tcPr>
          <w:p w14:paraId="7E21F0F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7725B261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14:paraId="7C39293F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AA1FC6A" w14:textId="686A72A1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Dan v tednu</w:t>
            </w:r>
          </w:p>
        </w:tc>
        <w:tc>
          <w:tcPr>
            <w:tcW w:w="1276" w:type="dxa"/>
          </w:tcPr>
          <w:p w14:paraId="56A0914E" w14:textId="70D9337B" w:rsidR="00797623" w:rsidRPr="00C20416" w:rsidRDefault="00F1230B">
            <w:pPr>
              <w:rPr>
                <w:rFonts w:cs="Arial"/>
              </w:rPr>
            </w:pPr>
            <w:r w:rsidRPr="00C20416">
              <w:rPr>
                <w:rFonts w:cs="Arial"/>
              </w:rPr>
              <w:t>V terminu</w:t>
            </w:r>
          </w:p>
        </w:tc>
      </w:tr>
      <w:tr w:rsidR="00797623" w:rsidRPr="00C20416" w14:paraId="6FFB55A7" w14:textId="73AF68E0" w:rsidTr="004E1B19">
        <w:tc>
          <w:tcPr>
            <w:tcW w:w="617" w:type="dxa"/>
          </w:tcPr>
          <w:p w14:paraId="4F7E0FDC" w14:textId="04B641D6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1.</w:t>
            </w:r>
          </w:p>
        </w:tc>
        <w:tc>
          <w:tcPr>
            <w:tcW w:w="3347" w:type="dxa"/>
          </w:tcPr>
          <w:p w14:paraId="32333FAB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31E474E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BA26069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C0391C0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2B57475F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72B61BAC" w14:textId="63BE91A5" w:rsidTr="004E1B19">
        <w:tc>
          <w:tcPr>
            <w:tcW w:w="617" w:type="dxa"/>
          </w:tcPr>
          <w:p w14:paraId="1811DEE2" w14:textId="5F086DD5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2.</w:t>
            </w:r>
          </w:p>
        </w:tc>
        <w:tc>
          <w:tcPr>
            <w:tcW w:w="3347" w:type="dxa"/>
          </w:tcPr>
          <w:p w14:paraId="00A03748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D757AF5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EFACC8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D34192A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20E64641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017469AE" w14:textId="29C2F86B" w:rsidTr="004E1B19">
        <w:tc>
          <w:tcPr>
            <w:tcW w:w="617" w:type="dxa"/>
          </w:tcPr>
          <w:p w14:paraId="4F509742" w14:textId="616A5BF8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3.</w:t>
            </w:r>
          </w:p>
        </w:tc>
        <w:tc>
          <w:tcPr>
            <w:tcW w:w="3347" w:type="dxa"/>
          </w:tcPr>
          <w:p w14:paraId="61C7AFE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4B3B3C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D043C4C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56E745FA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37C0F64A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1DCD5580" w14:textId="1D290D2C" w:rsidTr="004E1B19">
        <w:tc>
          <w:tcPr>
            <w:tcW w:w="617" w:type="dxa"/>
          </w:tcPr>
          <w:p w14:paraId="6A06F43A" w14:textId="48571FE5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4.</w:t>
            </w:r>
          </w:p>
        </w:tc>
        <w:tc>
          <w:tcPr>
            <w:tcW w:w="3347" w:type="dxa"/>
          </w:tcPr>
          <w:p w14:paraId="27D441DF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4EFBD10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4C34D95E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29F214D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AEB2594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1E6A4F15" w14:textId="1E4E0761" w:rsidTr="004E1B19">
        <w:tc>
          <w:tcPr>
            <w:tcW w:w="617" w:type="dxa"/>
          </w:tcPr>
          <w:p w14:paraId="6955D0C3" w14:textId="516F761F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5.</w:t>
            </w:r>
          </w:p>
        </w:tc>
        <w:tc>
          <w:tcPr>
            <w:tcW w:w="3347" w:type="dxa"/>
          </w:tcPr>
          <w:p w14:paraId="1C36AAB3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83F510B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3014FFCB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65D253C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327DDBCC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4F775E88" w14:textId="143D3CC4" w:rsidTr="004E1B19">
        <w:tc>
          <w:tcPr>
            <w:tcW w:w="617" w:type="dxa"/>
          </w:tcPr>
          <w:p w14:paraId="6F689BC3" w14:textId="3C136C9D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6.</w:t>
            </w:r>
          </w:p>
        </w:tc>
        <w:tc>
          <w:tcPr>
            <w:tcW w:w="3347" w:type="dxa"/>
          </w:tcPr>
          <w:p w14:paraId="1B2C7E7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4FBF04D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203E6A61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7C2C6DA5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C50F490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3D45D70F" w14:textId="4F7CCD37" w:rsidTr="004E1B19">
        <w:tc>
          <w:tcPr>
            <w:tcW w:w="617" w:type="dxa"/>
          </w:tcPr>
          <w:p w14:paraId="31727088" w14:textId="503A8559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7.</w:t>
            </w:r>
          </w:p>
        </w:tc>
        <w:tc>
          <w:tcPr>
            <w:tcW w:w="3347" w:type="dxa"/>
          </w:tcPr>
          <w:p w14:paraId="0E53E52E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38BCC09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51F4331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CF9913E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1D9A042" w14:textId="77777777" w:rsidR="00797623" w:rsidRPr="00C20416" w:rsidRDefault="00797623">
            <w:pPr>
              <w:rPr>
                <w:rFonts w:cs="Arial"/>
              </w:rPr>
            </w:pPr>
          </w:p>
        </w:tc>
      </w:tr>
      <w:tr w:rsidR="00797623" w:rsidRPr="00C20416" w14:paraId="43822358" w14:textId="2055BAFF" w:rsidTr="004E1B19">
        <w:tc>
          <w:tcPr>
            <w:tcW w:w="617" w:type="dxa"/>
          </w:tcPr>
          <w:p w14:paraId="3B5824B4" w14:textId="701A77A7" w:rsidR="00797623" w:rsidRPr="00C20416" w:rsidRDefault="00797623">
            <w:pPr>
              <w:rPr>
                <w:rFonts w:cs="Arial"/>
              </w:rPr>
            </w:pPr>
            <w:r w:rsidRPr="00C20416">
              <w:rPr>
                <w:rFonts w:cs="Arial"/>
              </w:rPr>
              <w:t>8.</w:t>
            </w:r>
          </w:p>
        </w:tc>
        <w:tc>
          <w:tcPr>
            <w:tcW w:w="3347" w:type="dxa"/>
          </w:tcPr>
          <w:p w14:paraId="3F84E774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68B033B7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4ABCE6DF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5A058FA" w14:textId="77777777" w:rsidR="00797623" w:rsidRPr="00C20416" w:rsidRDefault="00797623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3F38362" w14:textId="77777777" w:rsidR="00797623" w:rsidRPr="00C20416" w:rsidRDefault="00797623">
            <w:pPr>
              <w:rPr>
                <w:rFonts w:cs="Arial"/>
              </w:rPr>
            </w:pPr>
          </w:p>
        </w:tc>
      </w:tr>
    </w:tbl>
    <w:p w14:paraId="7292CD78" w14:textId="77777777" w:rsidR="00DF2B6A" w:rsidRPr="00C20416" w:rsidRDefault="008B3CA1">
      <w:pPr>
        <w:rPr>
          <w:rFonts w:cs="Arial"/>
        </w:rPr>
      </w:pPr>
      <w:r w:rsidRPr="00C20416">
        <w:rPr>
          <w:rFonts w:cs="Arial"/>
        </w:rPr>
        <w:br/>
        <w:t>Skupno predvideno število uporabnikov mesečno: __________________</w:t>
      </w:r>
    </w:p>
    <w:p w14:paraId="0F15126A" w14:textId="77777777" w:rsidR="004E1B19" w:rsidRPr="00C20416" w:rsidRDefault="004E1B19" w:rsidP="007F48F4">
      <w:pPr>
        <w:rPr>
          <w:rFonts w:cs="Arial"/>
        </w:rPr>
      </w:pPr>
    </w:p>
    <w:p w14:paraId="1DA3C5BC" w14:textId="1F21C129" w:rsidR="007F48F4" w:rsidRPr="00C20416" w:rsidRDefault="007F48F4" w:rsidP="007F48F4">
      <w:pPr>
        <w:rPr>
          <w:rFonts w:cs="Arial"/>
          <w:b/>
          <w:bCs/>
        </w:rPr>
      </w:pPr>
      <w:r w:rsidRPr="00C20416">
        <w:rPr>
          <w:rFonts w:cs="Arial"/>
          <w:b/>
          <w:bCs/>
        </w:rPr>
        <w:t>SKLOP 2 – Športni park Radmirje</w:t>
      </w:r>
    </w:p>
    <w:tbl>
      <w:tblPr>
        <w:tblStyle w:val="Tabelamrea"/>
        <w:tblW w:w="9351" w:type="dxa"/>
        <w:tblLayout w:type="fixed"/>
        <w:tblLook w:val="04A0" w:firstRow="1" w:lastRow="0" w:firstColumn="1" w:lastColumn="0" w:noHBand="0" w:noVBand="1"/>
      </w:tblPr>
      <w:tblGrid>
        <w:gridCol w:w="617"/>
        <w:gridCol w:w="3347"/>
        <w:gridCol w:w="1276"/>
        <w:gridCol w:w="1418"/>
        <w:gridCol w:w="1417"/>
        <w:gridCol w:w="1276"/>
      </w:tblGrid>
      <w:tr w:rsidR="007F48F4" w:rsidRPr="00C20416" w14:paraId="68647BB4" w14:textId="77777777" w:rsidTr="004E1B19">
        <w:tc>
          <w:tcPr>
            <w:tcW w:w="617" w:type="dxa"/>
            <w:vMerge w:val="restart"/>
          </w:tcPr>
          <w:p w14:paraId="2EE56D41" w14:textId="77777777" w:rsidR="007F48F4" w:rsidRPr="00C20416" w:rsidRDefault="007F48F4" w:rsidP="0098070B">
            <w:pPr>
              <w:rPr>
                <w:rFonts w:cs="Arial"/>
              </w:rPr>
            </w:pPr>
            <w:proofErr w:type="spellStart"/>
            <w:r w:rsidRPr="00C20416">
              <w:rPr>
                <w:rFonts w:cs="Arial"/>
              </w:rPr>
              <w:t>Zap</w:t>
            </w:r>
            <w:proofErr w:type="spellEnd"/>
            <w:r w:rsidRPr="00C20416">
              <w:rPr>
                <w:rFonts w:cs="Arial"/>
              </w:rPr>
              <w:t>. št.</w:t>
            </w:r>
          </w:p>
        </w:tc>
        <w:tc>
          <w:tcPr>
            <w:tcW w:w="3347" w:type="dxa"/>
            <w:vMerge w:val="restart"/>
          </w:tcPr>
          <w:p w14:paraId="329D13AE" w14:textId="2697441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 xml:space="preserve">Vrsta programa športa </w:t>
            </w:r>
          </w:p>
        </w:tc>
        <w:tc>
          <w:tcPr>
            <w:tcW w:w="1276" w:type="dxa"/>
            <w:vMerge w:val="restart"/>
          </w:tcPr>
          <w:p w14:paraId="4F08D579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Starostna kategorija</w:t>
            </w:r>
          </w:p>
        </w:tc>
        <w:tc>
          <w:tcPr>
            <w:tcW w:w="1418" w:type="dxa"/>
            <w:vMerge w:val="restart"/>
          </w:tcPr>
          <w:p w14:paraId="20F265F1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Predvideno število uporabnikov</w:t>
            </w:r>
          </w:p>
        </w:tc>
        <w:tc>
          <w:tcPr>
            <w:tcW w:w="2693" w:type="dxa"/>
            <w:gridSpan w:val="2"/>
          </w:tcPr>
          <w:p w14:paraId="0E3D8002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Predvidena uporaba objekta</w:t>
            </w:r>
          </w:p>
        </w:tc>
      </w:tr>
      <w:tr w:rsidR="007F48F4" w:rsidRPr="00C20416" w14:paraId="4AB30DA7" w14:textId="77777777" w:rsidTr="004E1B19">
        <w:tc>
          <w:tcPr>
            <w:tcW w:w="617" w:type="dxa"/>
            <w:vMerge/>
          </w:tcPr>
          <w:p w14:paraId="71EAA452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3347" w:type="dxa"/>
            <w:vMerge/>
          </w:tcPr>
          <w:p w14:paraId="51AEC843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14:paraId="39459087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14:paraId="3CC64AE2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1E3390A7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Dan v tednu</w:t>
            </w:r>
          </w:p>
        </w:tc>
        <w:tc>
          <w:tcPr>
            <w:tcW w:w="1276" w:type="dxa"/>
          </w:tcPr>
          <w:p w14:paraId="3B411442" w14:textId="06054ECC" w:rsidR="007F48F4" w:rsidRPr="00C20416" w:rsidRDefault="00F1230B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V terminu</w:t>
            </w:r>
          </w:p>
        </w:tc>
      </w:tr>
      <w:tr w:rsidR="007F48F4" w:rsidRPr="00C20416" w14:paraId="5BA4D63C" w14:textId="77777777" w:rsidTr="004E1B19">
        <w:tc>
          <w:tcPr>
            <w:tcW w:w="617" w:type="dxa"/>
          </w:tcPr>
          <w:p w14:paraId="521FAC2A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1.</w:t>
            </w:r>
          </w:p>
        </w:tc>
        <w:tc>
          <w:tcPr>
            <w:tcW w:w="3347" w:type="dxa"/>
          </w:tcPr>
          <w:p w14:paraId="241CA1B3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9740CB7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7418CDA0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76956AC8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D2E7E01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64B90937" w14:textId="77777777" w:rsidTr="004E1B19">
        <w:tc>
          <w:tcPr>
            <w:tcW w:w="617" w:type="dxa"/>
          </w:tcPr>
          <w:p w14:paraId="5DBBAEE3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2.</w:t>
            </w:r>
          </w:p>
        </w:tc>
        <w:tc>
          <w:tcPr>
            <w:tcW w:w="3347" w:type="dxa"/>
          </w:tcPr>
          <w:p w14:paraId="0431144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69E4C601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088D141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7499120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C514461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2C7D0184" w14:textId="77777777" w:rsidTr="004E1B19">
        <w:tc>
          <w:tcPr>
            <w:tcW w:w="617" w:type="dxa"/>
          </w:tcPr>
          <w:p w14:paraId="29A363DD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3.</w:t>
            </w:r>
          </w:p>
        </w:tc>
        <w:tc>
          <w:tcPr>
            <w:tcW w:w="3347" w:type="dxa"/>
          </w:tcPr>
          <w:p w14:paraId="7C3AE9CD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B28597A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55FD8ED6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7B5D88C5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4E54F663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666FD9A8" w14:textId="77777777" w:rsidTr="004E1B19">
        <w:tc>
          <w:tcPr>
            <w:tcW w:w="617" w:type="dxa"/>
          </w:tcPr>
          <w:p w14:paraId="52AFFEB7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4.</w:t>
            </w:r>
          </w:p>
        </w:tc>
        <w:tc>
          <w:tcPr>
            <w:tcW w:w="3347" w:type="dxa"/>
          </w:tcPr>
          <w:p w14:paraId="44CBA38C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34E0F5E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74B07D5C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31C6280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9FBA82F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5F7E395D" w14:textId="77777777" w:rsidTr="004E1B19">
        <w:tc>
          <w:tcPr>
            <w:tcW w:w="617" w:type="dxa"/>
          </w:tcPr>
          <w:p w14:paraId="6BFDDFEA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5.</w:t>
            </w:r>
          </w:p>
        </w:tc>
        <w:tc>
          <w:tcPr>
            <w:tcW w:w="3347" w:type="dxa"/>
          </w:tcPr>
          <w:p w14:paraId="058404B4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34B5280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24CEA9E8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2758F6A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AFC6367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5E7DABE5" w14:textId="77777777" w:rsidTr="004E1B19">
        <w:tc>
          <w:tcPr>
            <w:tcW w:w="617" w:type="dxa"/>
          </w:tcPr>
          <w:p w14:paraId="086B818D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6.</w:t>
            </w:r>
          </w:p>
        </w:tc>
        <w:tc>
          <w:tcPr>
            <w:tcW w:w="3347" w:type="dxa"/>
          </w:tcPr>
          <w:p w14:paraId="1F55ACC1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34D13A3C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59B3ECA2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689DEB6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5231E07B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4C01BFF0" w14:textId="77777777" w:rsidTr="004E1B19">
        <w:tc>
          <w:tcPr>
            <w:tcW w:w="617" w:type="dxa"/>
          </w:tcPr>
          <w:p w14:paraId="16384889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7.</w:t>
            </w:r>
          </w:p>
        </w:tc>
        <w:tc>
          <w:tcPr>
            <w:tcW w:w="3347" w:type="dxa"/>
          </w:tcPr>
          <w:p w14:paraId="0843692B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D264F58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61BEA9B3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6A8123D9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77492447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  <w:tr w:rsidR="007F48F4" w:rsidRPr="00C20416" w14:paraId="03EE5055" w14:textId="77777777" w:rsidTr="004E1B19">
        <w:tc>
          <w:tcPr>
            <w:tcW w:w="617" w:type="dxa"/>
          </w:tcPr>
          <w:p w14:paraId="7A2D35AC" w14:textId="77777777" w:rsidR="007F48F4" w:rsidRPr="00C20416" w:rsidRDefault="007F48F4" w:rsidP="0098070B">
            <w:pPr>
              <w:rPr>
                <w:rFonts w:cs="Arial"/>
              </w:rPr>
            </w:pPr>
            <w:r w:rsidRPr="00C20416">
              <w:rPr>
                <w:rFonts w:cs="Arial"/>
              </w:rPr>
              <w:t>8.</w:t>
            </w:r>
          </w:p>
        </w:tc>
        <w:tc>
          <w:tcPr>
            <w:tcW w:w="3347" w:type="dxa"/>
          </w:tcPr>
          <w:p w14:paraId="3370FF5F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1101AAF8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8" w:type="dxa"/>
          </w:tcPr>
          <w:p w14:paraId="08089C34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417" w:type="dxa"/>
          </w:tcPr>
          <w:p w14:paraId="4D5D1B88" w14:textId="77777777" w:rsidR="007F48F4" w:rsidRPr="00C20416" w:rsidRDefault="007F48F4" w:rsidP="0098070B">
            <w:pPr>
              <w:rPr>
                <w:rFonts w:cs="Arial"/>
              </w:rPr>
            </w:pPr>
          </w:p>
        </w:tc>
        <w:tc>
          <w:tcPr>
            <w:tcW w:w="1276" w:type="dxa"/>
          </w:tcPr>
          <w:p w14:paraId="07F6036E" w14:textId="77777777" w:rsidR="007F48F4" w:rsidRPr="00C20416" w:rsidRDefault="007F48F4" w:rsidP="0098070B">
            <w:pPr>
              <w:rPr>
                <w:rFonts w:cs="Arial"/>
              </w:rPr>
            </w:pPr>
          </w:p>
        </w:tc>
      </w:tr>
    </w:tbl>
    <w:p w14:paraId="688C7749" w14:textId="77777777" w:rsidR="007F48F4" w:rsidRPr="00C20416" w:rsidRDefault="007F48F4" w:rsidP="007F48F4">
      <w:pPr>
        <w:rPr>
          <w:rFonts w:cs="Arial"/>
        </w:rPr>
      </w:pPr>
      <w:r w:rsidRPr="00C20416">
        <w:rPr>
          <w:rFonts w:cs="Arial"/>
        </w:rPr>
        <w:br/>
        <w:t>Skupno predvideno število uporabnikov mesečno: __________________</w:t>
      </w:r>
    </w:p>
    <w:p w14:paraId="3081CF17" w14:textId="77777777" w:rsidR="004E1B19" w:rsidRPr="00C20416" w:rsidRDefault="004E1B19">
      <w:pPr>
        <w:rPr>
          <w:rFonts w:cs="Arial"/>
        </w:rPr>
      </w:pPr>
    </w:p>
    <w:p w14:paraId="33A0E54C" w14:textId="2A254ADB" w:rsidR="00DF2B6A" w:rsidRPr="00C20416" w:rsidRDefault="004E1B19">
      <w:pPr>
        <w:rPr>
          <w:rFonts w:cs="Arial"/>
        </w:rPr>
      </w:pPr>
      <w:r w:rsidRPr="00C20416">
        <w:rPr>
          <w:rFonts w:cs="Arial"/>
          <w:b/>
          <w:sz w:val="24"/>
        </w:rPr>
        <w:t>6</w:t>
      </w:r>
      <w:r w:rsidR="008B3CA1" w:rsidRPr="00C20416">
        <w:rPr>
          <w:rFonts w:cs="Arial"/>
          <w:b/>
          <w:sz w:val="24"/>
        </w:rPr>
        <w:t>. IZJAVA VLAGATELJA</w:t>
      </w:r>
    </w:p>
    <w:p w14:paraId="0B3067C2" w14:textId="77777777" w:rsidR="004E1B19" w:rsidRPr="00C20416" w:rsidRDefault="008B3CA1" w:rsidP="004E1B19">
      <w:pPr>
        <w:ind w:right="-291"/>
        <w:rPr>
          <w:rFonts w:cs="Arial"/>
        </w:rPr>
      </w:pPr>
      <w:r w:rsidRPr="00C20416">
        <w:rPr>
          <w:rFonts w:cs="Arial"/>
        </w:rPr>
        <w:t>Vlagatelj izjavljam: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- da so vsi navedeni podatki resnični in točni,</w:t>
      </w:r>
      <w:r w:rsidRPr="00C20416">
        <w:rPr>
          <w:rFonts w:cs="Arial"/>
        </w:rPr>
        <w:br/>
        <w:t>- da sprejemamo pogoje javnega razpisa,</w:t>
      </w:r>
      <w:r w:rsidRPr="00C20416">
        <w:rPr>
          <w:rFonts w:cs="Arial"/>
        </w:rPr>
        <w:br/>
        <w:t>- da bomo športni objekt oziroma površino za šport</w:t>
      </w:r>
      <w:r w:rsidR="00ED25D8" w:rsidRPr="00C20416">
        <w:rPr>
          <w:rFonts w:cs="Arial"/>
        </w:rPr>
        <w:t>, za katerega kandidiramo,</w:t>
      </w:r>
      <w:r w:rsidRPr="00C20416">
        <w:rPr>
          <w:rFonts w:cs="Arial"/>
        </w:rPr>
        <w:t xml:space="preserve"> uporabljali </w:t>
      </w:r>
      <w:r w:rsidR="004E1B19" w:rsidRPr="00C20416">
        <w:rPr>
          <w:rFonts w:cs="Arial"/>
        </w:rPr>
        <w:t>n</w:t>
      </w:r>
      <w:r w:rsidRPr="00C20416">
        <w:rPr>
          <w:rFonts w:cs="Arial"/>
        </w:rPr>
        <w:t>amensko,</w:t>
      </w:r>
      <w:r w:rsidRPr="00C20416">
        <w:rPr>
          <w:rFonts w:cs="Arial"/>
        </w:rPr>
        <w:br/>
        <w:t>- da imamo poravnane vse zapadle obveznosti do Občine Ljubno,</w:t>
      </w:r>
      <w:r w:rsidRPr="00C20416">
        <w:rPr>
          <w:rFonts w:cs="Arial"/>
        </w:rPr>
        <w:br/>
        <w:t>- da soglašamo z obdelavo osebnih podatkov za namen izvedbe javnega razpisa,</w:t>
      </w:r>
      <w:r w:rsidRPr="00C20416">
        <w:rPr>
          <w:rFonts w:cs="Arial"/>
        </w:rPr>
        <w:br/>
        <w:t>- da smo seznanjeni z osnutkom pogodbe, ki je sestavni del razpisne dokumentacije.</w:t>
      </w:r>
      <w:r w:rsidRPr="00C20416">
        <w:rPr>
          <w:rFonts w:cs="Arial"/>
        </w:rPr>
        <w:br/>
      </w:r>
    </w:p>
    <w:p w14:paraId="08D06787" w14:textId="77777777" w:rsidR="004E1B19" w:rsidRPr="00C20416" w:rsidRDefault="004E1B19" w:rsidP="004E1B19">
      <w:pPr>
        <w:ind w:right="-291"/>
        <w:rPr>
          <w:rFonts w:cs="Arial"/>
        </w:rPr>
      </w:pPr>
    </w:p>
    <w:p w14:paraId="77D26F1C" w14:textId="77777777" w:rsidR="004E1B19" w:rsidRPr="00C20416" w:rsidRDefault="004E1B19" w:rsidP="004E1B19">
      <w:pPr>
        <w:ind w:right="-291"/>
        <w:rPr>
          <w:rFonts w:cs="Arial"/>
        </w:rPr>
      </w:pPr>
    </w:p>
    <w:p w14:paraId="5F1704D8" w14:textId="3E204A62" w:rsidR="004E1B19" w:rsidRPr="00C20416" w:rsidRDefault="008B3CA1" w:rsidP="004E1B19">
      <w:pPr>
        <w:ind w:right="-291"/>
        <w:rPr>
          <w:rFonts w:cs="Arial"/>
        </w:rPr>
      </w:pPr>
      <w:r w:rsidRPr="00C20416">
        <w:rPr>
          <w:rFonts w:cs="Arial"/>
        </w:rPr>
        <w:lastRenderedPageBreak/>
        <w:t>Kraj: ___________________________</w:t>
      </w:r>
      <w:r w:rsidRPr="00C20416">
        <w:rPr>
          <w:rFonts w:cs="Arial"/>
        </w:rPr>
        <w:br/>
      </w:r>
    </w:p>
    <w:p w14:paraId="6B17F6D8" w14:textId="77777777" w:rsidR="004E1B19" w:rsidRPr="00C20416" w:rsidRDefault="008B3CA1">
      <w:pPr>
        <w:rPr>
          <w:rFonts w:cs="Arial"/>
        </w:rPr>
      </w:pPr>
      <w:r w:rsidRPr="00C20416">
        <w:rPr>
          <w:rFonts w:cs="Arial"/>
        </w:rPr>
        <w:t>Datum: _________________________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</w:r>
    </w:p>
    <w:p w14:paraId="02E213D4" w14:textId="77777777" w:rsidR="004E1B19" w:rsidRPr="00C20416" w:rsidRDefault="008B3CA1">
      <w:pPr>
        <w:rPr>
          <w:rFonts w:cs="Arial"/>
        </w:rPr>
      </w:pPr>
      <w:r w:rsidRPr="00C20416">
        <w:rPr>
          <w:rFonts w:cs="Arial"/>
        </w:rPr>
        <w:t xml:space="preserve">Podpis </w:t>
      </w:r>
      <w:r w:rsidR="007F48F4" w:rsidRPr="00C20416">
        <w:rPr>
          <w:rFonts w:cs="Arial"/>
        </w:rPr>
        <w:t>zakonitega zastopnika</w:t>
      </w:r>
      <w:r w:rsidRPr="00C20416">
        <w:rPr>
          <w:rFonts w:cs="Arial"/>
        </w:rPr>
        <w:t>:</w:t>
      </w:r>
    </w:p>
    <w:p w14:paraId="3E896934" w14:textId="1165A11A" w:rsidR="00DF2B6A" w:rsidRPr="004E1B19" w:rsidRDefault="008B3CA1">
      <w:pPr>
        <w:rPr>
          <w:rFonts w:cs="Arial"/>
        </w:rPr>
      </w:pPr>
      <w:r w:rsidRPr="00C20416">
        <w:rPr>
          <w:rFonts w:cs="Arial"/>
        </w:rPr>
        <w:br/>
      </w:r>
      <w:r w:rsidRPr="00C20416">
        <w:rPr>
          <w:rFonts w:cs="Arial"/>
        </w:rPr>
        <w:br/>
        <w:t>_______________________________</w:t>
      </w:r>
      <w:r w:rsidRPr="00C20416">
        <w:rPr>
          <w:rFonts w:cs="Arial"/>
        </w:rPr>
        <w:br/>
      </w:r>
      <w:r w:rsidRPr="00C20416">
        <w:rPr>
          <w:rFonts w:cs="Arial"/>
        </w:rPr>
        <w:br/>
      </w:r>
      <w:r w:rsidRPr="00C20416">
        <w:rPr>
          <w:rFonts w:cs="Arial"/>
        </w:rPr>
        <w:br/>
        <w:t>Žig:</w:t>
      </w:r>
      <w:r w:rsidRPr="00C20416">
        <w:rPr>
          <w:rFonts w:cs="Arial"/>
        </w:rPr>
        <w:br/>
      </w:r>
      <w:r w:rsidRPr="00C20416">
        <w:rPr>
          <w:rFonts w:cs="Arial"/>
        </w:rPr>
        <w:br/>
        <w:t>_______________________________</w:t>
      </w:r>
      <w:r w:rsidRPr="00C20416">
        <w:rPr>
          <w:rFonts w:cs="Arial"/>
        </w:rPr>
        <w:br/>
      </w:r>
    </w:p>
    <w:sectPr w:rsidR="00DF2B6A" w:rsidRPr="004E1B19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578CC" w14:textId="77777777" w:rsidR="00EB16D8" w:rsidRPr="00C20416" w:rsidRDefault="00EB16D8" w:rsidP="004E1B19">
      <w:pPr>
        <w:spacing w:after="0" w:line="240" w:lineRule="auto"/>
      </w:pPr>
      <w:r w:rsidRPr="00C20416">
        <w:separator/>
      </w:r>
    </w:p>
  </w:endnote>
  <w:endnote w:type="continuationSeparator" w:id="0">
    <w:p w14:paraId="5163010C" w14:textId="77777777" w:rsidR="00EB16D8" w:rsidRPr="00C20416" w:rsidRDefault="00EB16D8" w:rsidP="004E1B19">
      <w:pPr>
        <w:spacing w:after="0" w:line="240" w:lineRule="auto"/>
      </w:pPr>
      <w:r w:rsidRPr="00C20416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8B24" w14:textId="0210585F" w:rsidR="004E1B19" w:rsidRPr="00C20416" w:rsidRDefault="004E1B19" w:rsidP="004E1B19">
    <w:pPr>
      <w:rPr>
        <w:sz w:val="18"/>
        <w:szCs w:val="18"/>
      </w:rPr>
    </w:pPr>
    <w:r w:rsidRPr="00C20416">
      <w:rPr>
        <w:rFonts w:eastAsia="Times New Roman" w:cs="Arial"/>
        <w:color w:val="000000"/>
        <w:sz w:val="18"/>
        <w:szCs w:val="18"/>
        <w:lang w:eastAsia="sl-SI"/>
      </w:rPr>
      <w:t>Javni razpis za oddajo javnih športnih objektov in površin za šport v naravi v uporabo v Občini Ljubno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03412" w14:textId="77777777" w:rsidR="00EB16D8" w:rsidRPr="00C20416" w:rsidRDefault="00EB16D8" w:rsidP="004E1B19">
      <w:pPr>
        <w:spacing w:after="0" w:line="240" w:lineRule="auto"/>
      </w:pPr>
      <w:r w:rsidRPr="00C20416">
        <w:separator/>
      </w:r>
    </w:p>
  </w:footnote>
  <w:footnote w:type="continuationSeparator" w:id="0">
    <w:p w14:paraId="6B049BEC" w14:textId="77777777" w:rsidR="00EB16D8" w:rsidRPr="00C20416" w:rsidRDefault="00EB16D8" w:rsidP="004E1B19">
      <w:pPr>
        <w:spacing w:after="0" w:line="240" w:lineRule="auto"/>
      </w:pPr>
      <w:r w:rsidRPr="00C20416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Otevile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Otevile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Oznaenseznam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Oznaenseznam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86630372">
    <w:abstractNumId w:val="8"/>
  </w:num>
  <w:num w:numId="2" w16cid:durableId="1943225292">
    <w:abstractNumId w:val="6"/>
  </w:num>
  <w:num w:numId="3" w16cid:durableId="146479431">
    <w:abstractNumId w:val="5"/>
  </w:num>
  <w:num w:numId="4" w16cid:durableId="515921070">
    <w:abstractNumId w:val="4"/>
  </w:num>
  <w:num w:numId="5" w16cid:durableId="1468350115">
    <w:abstractNumId w:val="7"/>
  </w:num>
  <w:num w:numId="6" w16cid:durableId="1179931169">
    <w:abstractNumId w:val="3"/>
  </w:num>
  <w:num w:numId="7" w16cid:durableId="1840995905">
    <w:abstractNumId w:val="2"/>
  </w:num>
  <w:num w:numId="8" w16cid:durableId="801970481">
    <w:abstractNumId w:val="1"/>
  </w:num>
  <w:num w:numId="9" w16cid:durableId="1270043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71115"/>
    <w:rsid w:val="0015074B"/>
    <w:rsid w:val="00210BFF"/>
    <w:rsid w:val="0029639D"/>
    <w:rsid w:val="00326F90"/>
    <w:rsid w:val="004E1B19"/>
    <w:rsid w:val="005F63BA"/>
    <w:rsid w:val="00760145"/>
    <w:rsid w:val="00772E6A"/>
    <w:rsid w:val="00782EAD"/>
    <w:rsid w:val="00797623"/>
    <w:rsid w:val="007F48F4"/>
    <w:rsid w:val="00851587"/>
    <w:rsid w:val="008A0E63"/>
    <w:rsid w:val="008B3CA1"/>
    <w:rsid w:val="00AA1D8D"/>
    <w:rsid w:val="00B47730"/>
    <w:rsid w:val="00B800A5"/>
    <w:rsid w:val="00C20416"/>
    <w:rsid w:val="00C469FA"/>
    <w:rsid w:val="00C74A30"/>
    <w:rsid w:val="00CB0664"/>
    <w:rsid w:val="00CF1A3A"/>
    <w:rsid w:val="00D27651"/>
    <w:rsid w:val="00DF2B6A"/>
    <w:rsid w:val="00EB16D8"/>
    <w:rsid w:val="00ED25D8"/>
    <w:rsid w:val="00F1230B"/>
    <w:rsid w:val="00F348F2"/>
    <w:rsid w:val="00FB633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9DCDBC0"/>
  <w14:defaultImageDpi w14:val="300"/>
  <w15:docId w15:val="{1015E445-5C36-4A7B-9B71-5D28E1412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C693F"/>
    <w:rPr>
      <w:rFonts w:ascii="Arial" w:eastAsia="Arial" w:hAnsi="Arial"/>
      <w:sz w:val="20"/>
      <w:lang w:val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18BF"/>
  </w:style>
  <w:style w:type="paragraph" w:styleId="Noga">
    <w:name w:val="footer"/>
    <w:basedOn w:val="Navaden"/>
    <w:link w:val="Nog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618BF"/>
  </w:style>
  <w:style w:type="paragraph" w:styleId="Brezrazmikov">
    <w:name w:val="No Spacing"/>
    <w:uiPriority w:val="1"/>
    <w:qFormat/>
    <w:rsid w:val="00FC693F"/>
    <w:pPr>
      <w:spacing w:after="0" w:line="240" w:lineRule="auto"/>
    </w:pPr>
  </w:style>
  <w:style w:type="character" w:customStyle="1" w:styleId="Naslov1Znak">
    <w:name w:val="Naslov 1 Znak"/>
    <w:basedOn w:val="Privzetapisavaodstavka"/>
    <w:link w:val="Naslov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slov">
    <w:name w:val="Title"/>
    <w:basedOn w:val="Navaden"/>
    <w:next w:val="Navaden"/>
    <w:link w:val="Naslov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slovZnak">
    <w:name w:val="Podnaslov Znak"/>
    <w:basedOn w:val="Privzetapisavaodstavka"/>
    <w:link w:val="Podnaslov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kseznama">
    <w:name w:val="List Paragraph"/>
    <w:basedOn w:val="Navaden"/>
    <w:uiPriority w:val="34"/>
    <w:qFormat/>
    <w:rsid w:val="00FC693F"/>
    <w:pPr>
      <w:ind w:left="720"/>
      <w:contextualSpacing/>
    </w:pPr>
  </w:style>
  <w:style w:type="paragraph" w:styleId="Telobesedila">
    <w:name w:val="Body Text"/>
    <w:basedOn w:val="Navaden"/>
    <w:link w:val="TelobesedilaZnak"/>
    <w:uiPriority w:val="99"/>
    <w:unhideWhenUsed/>
    <w:rsid w:val="00AA1D8D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rsid w:val="00AA1D8D"/>
  </w:style>
  <w:style w:type="paragraph" w:styleId="Telobesedila2">
    <w:name w:val="Body Text 2"/>
    <w:basedOn w:val="Navaden"/>
    <w:link w:val="Telobesedila2Znak"/>
    <w:uiPriority w:val="99"/>
    <w:unhideWhenUsed/>
    <w:rsid w:val="00AA1D8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rsid w:val="00AA1D8D"/>
  </w:style>
  <w:style w:type="paragraph" w:styleId="Telobesedila3">
    <w:name w:val="Body Text 3"/>
    <w:basedOn w:val="Navaden"/>
    <w:link w:val="Telobesedila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AA1D8D"/>
    <w:rPr>
      <w:sz w:val="16"/>
      <w:szCs w:val="16"/>
    </w:rPr>
  </w:style>
  <w:style w:type="paragraph" w:styleId="Seznam">
    <w:name w:val="List"/>
    <w:basedOn w:val="Navade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avade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avaden"/>
    <w:uiPriority w:val="99"/>
    <w:unhideWhenUsed/>
    <w:rsid w:val="00326F90"/>
    <w:pPr>
      <w:ind w:left="1080" w:hanging="360"/>
      <w:contextualSpacing/>
    </w:pPr>
  </w:style>
  <w:style w:type="paragraph" w:styleId="Oznaenseznam">
    <w:name w:val="List Bullet"/>
    <w:basedOn w:val="Navaden"/>
    <w:uiPriority w:val="99"/>
    <w:unhideWhenUsed/>
    <w:rsid w:val="00326F90"/>
    <w:pPr>
      <w:numPr>
        <w:numId w:val="1"/>
      </w:numPr>
      <w:contextualSpacing/>
    </w:pPr>
  </w:style>
  <w:style w:type="paragraph" w:styleId="Oznaenseznam2">
    <w:name w:val="List Bullet 2"/>
    <w:basedOn w:val="Navaden"/>
    <w:uiPriority w:val="99"/>
    <w:unhideWhenUsed/>
    <w:rsid w:val="00326F90"/>
    <w:pPr>
      <w:numPr>
        <w:numId w:val="2"/>
      </w:numPr>
      <w:contextualSpacing/>
    </w:pPr>
  </w:style>
  <w:style w:type="paragraph" w:styleId="Oznaenseznam3">
    <w:name w:val="List Bullet 3"/>
    <w:basedOn w:val="Navaden"/>
    <w:uiPriority w:val="99"/>
    <w:unhideWhenUsed/>
    <w:rsid w:val="00326F90"/>
    <w:pPr>
      <w:numPr>
        <w:numId w:val="3"/>
      </w:numPr>
      <w:contextualSpacing/>
    </w:pPr>
  </w:style>
  <w:style w:type="paragraph" w:styleId="Otevilenseznam">
    <w:name w:val="List Number"/>
    <w:basedOn w:val="Navaden"/>
    <w:uiPriority w:val="99"/>
    <w:unhideWhenUsed/>
    <w:rsid w:val="00326F90"/>
    <w:pPr>
      <w:numPr>
        <w:numId w:val="5"/>
      </w:numPr>
      <w:contextualSpacing/>
    </w:pPr>
  </w:style>
  <w:style w:type="paragraph" w:styleId="Otevilenseznam2">
    <w:name w:val="List Number 2"/>
    <w:basedOn w:val="Navaden"/>
    <w:uiPriority w:val="99"/>
    <w:unhideWhenUsed/>
    <w:rsid w:val="0029639D"/>
    <w:pPr>
      <w:numPr>
        <w:numId w:val="6"/>
      </w:numPr>
      <w:contextualSpacing/>
    </w:pPr>
  </w:style>
  <w:style w:type="paragraph" w:styleId="Otevilenseznam3">
    <w:name w:val="List Number 3"/>
    <w:basedOn w:val="Navaden"/>
    <w:uiPriority w:val="99"/>
    <w:unhideWhenUsed/>
    <w:rsid w:val="0029639D"/>
    <w:pPr>
      <w:numPr>
        <w:numId w:val="7"/>
      </w:numPr>
      <w:contextualSpacing/>
    </w:pPr>
  </w:style>
  <w:style w:type="paragraph" w:styleId="Seznam-nadaljevanje">
    <w:name w:val="List Continue"/>
    <w:basedOn w:val="Navaden"/>
    <w:uiPriority w:val="99"/>
    <w:unhideWhenUsed/>
    <w:rsid w:val="0029639D"/>
    <w:pPr>
      <w:spacing w:after="120"/>
      <w:ind w:left="360"/>
      <w:contextualSpacing/>
    </w:pPr>
  </w:style>
  <w:style w:type="paragraph" w:styleId="Seznam-nadaljevanje2">
    <w:name w:val="List Continue 2"/>
    <w:basedOn w:val="Navaden"/>
    <w:uiPriority w:val="99"/>
    <w:unhideWhenUsed/>
    <w:rsid w:val="0029639D"/>
    <w:pPr>
      <w:spacing w:after="120"/>
      <w:ind w:left="720"/>
      <w:contextualSpacing/>
    </w:pPr>
  </w:style>
  <w:style w:type="paragraph" w:styleId="Seznam-nadaljevanje3">
    <w:name w:val="List Continue 3"/>
    <w:basedOn w:val="Navaden"/>
    <w:uiPriority w:val="99"/>
    <w:unhideWhenUsed/>
    <w:rsid w:val="0029639D"/>
    <w:pPr>
      <w:spacing w:after="120"/>
      <w:ind w:left="1080"/>
      <w:contextualSpacing/>
    </w:pPr>
  </w:style>
  <w:style w:type="paragraph" w:styleId="Makrobesedilo">
    <w:name w:val="macro"/>
    <w:link w:val="Makrobesedilo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besediloZnak">
    <w:name w:val="Makro besedilo Znak"/>
    <w:basedOn w:val="Privzetapisavaodstavka"/>
    <w:link w:val="Makrobesedilo"/>
    <w:uiPriority w:val="99"/>
    <w:rsid w:val="0029639D"/>
    <w:rPr>
      <w:rFonts w:ascii="Courier" w:hAnsi="Courier"/>
      <w:sz w:val="20"/>
      <w:szCs w:val="20"/>
    </w:rPr>
  </w:style>
  <w:style w:type="paragraph" w:styleId="Citat">
    <w:name w:val="Quote"/>
    <w:basedOn w:val="Navaden"/>
    <w:next w:val="Navaden"/>
    <w:link w:val="CitatZnak"/>
    <w:uiPriority w:val="29"/>
    <w:qFormat/>
    <w:rsid w:val="00FC693F"/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FC693F"/>
    <w:rPr>
      <w:i/>
      <w:iCs/>
      <w:color w:val="000000" w:themeColor="text1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apis">
    <w:name w:val="caption"/>
    <w:basedOn w:val="Navaden"/>
    <w:next w:val="Navade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repko">
    <w:name w:val="Strong"/>
    <w:basedOn w:val="Privzetapisavaodstavka"/>
    <w:uiPriority w:val="22"/>
    <w:qFormat/>
    <w:rsid w:val="00FC693F"/>
    <w:rPr>
      <w:b/>
      <w:bCs/>
    </w:rPr>
  </w:style>
  <w:style w:type="character" w:styleId="Poudarek">
    <w:name w:val="Emphasis"/>
    <w:basedOn w:val="Privzetapisavaodstavka"/>
    <w:uiPriority w:val="20"/>
    <w:qFormat/>
    <w:rsid w:val="00FC693F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C693F"/>
    <w:rPr>
      <w:b/>
      <w:bCs/>
      <w:i/>
      <w:iCs/>
      <w:color w:val="4F81BD" w:themeColor="accent1"/>
    </w:rPr>
  </w:style>
  <w:style w:type="character" w:styleId="Neenpoudarek">
    <w:name w:val="Subtle Emphasis"/>
    <w:basedOn w:val="Privzetapisavaodstavka"/>
    <w:uiPriority w:val="19"/>
    <w:qFormat/>
    <w:rsid w:val="00FC693F"/>
    <w:rPr>
      <w:i/>
      <w:iCs/>
      <w:color w:val="808080" w:themeColor="text1" w:themeTint="7F"/>
    </w:rPr>
  </w:style>
  <w:style w:type="character" w:styleId="Intenzivenpoudarek">
    <w:name w:val="Intense Emphasis"/>
    <w:basedOn w:val="Privzetapisavaodstavka"/>
    <w:uiPriority w:val="21"/>
    <w:qFormat/>
    <w:rsid w:val="00FC693F"/>
    <w:rPr>
      <w:b/>
      <w:bCs/>
      <w:i/>
      <w:iCs/>
      <w:color w:val="4F81BD" w:themeColor="accent1"/>
    </w:rPr>
  </w:style>
  <w:style w:type="character" w:styleId="Neensklic">
    <w:name w:val="Subtle Reference"/>
    <w:basedOn w:val="Privzetapisavaodstavka"/>
    <w:uiPriority w:val="31"/>
    <w:qFormat/>
    <w:rsid w:val="00FC693F"/>
    <w:rPr>
      <w:smallCaps/>
      <w:color w:val="C0504D" w:themeColor="accent2"/>
      <w:u w:val="single"/>
    </w:rPr>
  </w:style>
  <w:style w:type="character" w:styleId="Intenzivensklic">
    <w:name w:val="Intense Reference"/>
    <w:basedOn w:val="Privzetapisavaodstavka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FC693F"/>
    <w:rPr>
      <w:b/>
      <w:b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FC693F"/>
    <w:pPr>
      <w:outlineLvl w:val="9"/>
    </w:pPr>
  </w:style>
  <w:style w:type="table" w:styleId="Tabelamrea">
    <w:name w:val="Table Grid"/>
    <w:basedOn w:val="Navadnatabel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osenenjepoudarek1">
    <w:name w:val="Light Shading Accent 1"/>
    <w:basedOn w:val="Navadnatabel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etlosenenjepoudarek2">
    <w:name w:val="Light Shading Accent 2"/>
    <w:basedOn w:val="Navadnatabel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etlosenenjepoudarek3">
    <w:name w:val="Light Shading Accent 3"/>
    <w:basedOn w:val="Navadnatabel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etlosenenjepoudarek4">
    <w:name w:val="Light Shading Accent 4"/>
    <w:basedOn w:val="Navadnatabel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etlosenenjepoudarek5">
    <w:name w:val="Light Shading Accent 5"/>
    <w:basedOn w:val="Navadnatabel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osenenjepoudarek6">
    <w:name w:val="Light Shading Accent 6"/>
    <w:basedOn w:val="Navadnatabel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etelseznam">
    <w:name w:val="Light List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etelseznampoudarek1">
    <w:name w:val="Light List Accent 1"/>
    <w:basedOn w:val="Navadnatabel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etelseznampoudarek2">
    <w:name w:val="Light List Accent 2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etelseznampoudarek3">
    <w:name w:val="Light List Accent 3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etelseznampoudarek4">
    <w:name w:val="Light List Accent 4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etelseznampoudarek5">
    <w:name w:val="Light List Accent 5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etelseznampoudarek6">
    <w:name w:val="Light List Accent 6"/>
    <w:basedOn w:val="Navadnatabel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etlamrea">
    <w:name w:val="Light Grid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etlamreapoudarek1">
    <w:name w:val="Light Grid Accent 1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amreapoudarek2">
    <w:name w:val="Light Grid Accent 2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etlamreapoudarek3">
    <w:name w:val="Light Grid Accent 3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etlamreapoudarek4">
    <w:name w:val="Light Grid Accent 4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etlamreapoudarek5">
    <w:name w:val="Light Grid Accent 5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etlamreapoudarek6">
    <w:name w:val="Light Grid Accent 6"/>
    <w:basedOn w:val="Navadnatabel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rednjesenenje1">
    <w:name w:val="Medium Shading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1">
    <w:name w:val="Medium Shading 1 Accent 1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2">
    <w:name w:val="Medium Shading 1 Accent 2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3">
    <w:name w:val="Medium Shading 1 Accent 3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4">
    <w:name w:val="Medium Shading 1 Accent 4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5">
    <w:name w:val="Medium Shading 1 Accent 5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1poudarek6">
    <w:name w:val="Medium Shading 1 Accent 6"/>
    <w:basedOn w:val="Navadnatabel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enenje2">
    <w:name w:val="Medium Shading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1">
    <w:name w:val="Medium Shading 2 Accent 1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2">
    <w:name w:val="Medium Shading 2 Accent 2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3">
    <w:name w:val="Medium Shading 2 Accent 3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4">
    <w:name w:val="Medium Shading 2 Accent 4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5">
    <w:name w:val="Medium Shading 2 Accent 5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esenenje2poudarek6">
    <w:name w:val="Medium Shading 2 Accent 6"/>
    <w:basedOn w:val="Navadnatabel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rednjiseznam1">
    <w:name w:val="Medium Lis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seznam1poudarek1">
    <w:name w:val="Medium List 1 Accent 1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seznam1poudarek2">
    <w:name w:val="Medium List 1 Accent 2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seznam1poudarek3">
    <w:name w:val="Medium List 1 Accent 3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seznam1poudarek4">
    <w:name w:val="Medium List 1 Accent 4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seznam1poudarek5">
    <w:name w:val="Medium List 1 Accent 5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seznam1poudarek6">
    <w:name w:val="Medium List 1 Accent 6"/>
    <w:basedOn w:val="Navadnatabel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seznam2">
    <w:name w:val="Medium Lis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1">
    <w:name w:val="Medium List 2 Accent 1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2">
    <w:name w:val="Medium List 2 Accent 2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3">
    <w:name w:val="Medium List 2 Accent 3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4">
    <w:name w:val="Medium List 2 Accent 4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5">
    <w:name w:val="Medium List 2 Accent 5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seznam2poudarek6">
    <w:name w:val="Medium List 2 Accent 6"/>
    <w:basedOn w:val="Navadnatabel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amrea1">
    <w:name w:val="Medium Grid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mrea1poudarek1">
    <w:name w:val="Medium Grid 1 Accent 1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mrea1poudarek2">
    <w:name w:val="Medium Grid 1 Accent 2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mrea1poudarek3">
    <w:name w:val="Medium Grid 1 Accent 3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mrea1poudarek4">
    <w:name w:val="Medium Grid 1 Accent 4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mrea1poudarek5">
    <w:name w:val="Medium Grid 1 Accent 5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mrea1poudarek6">
    <w:name w:val="Medium Grid 1 Accent 6"/>
    <w:basedOn w:val="Navadnatabel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mrea2">
    <w:name w:val="Medium Grid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1">
    <w:name w:val="Medium Grid 2 Accent 1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2">
    <w:name w:val="Medium Grid 2 Accent 2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3">
    <w:name w:val="Medium Grid 2 Accent 3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4">
    <w:name w:val="Medium Grid 2 Accent 4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5">
    <w:name w:val="Medium Grid 2 Accent 5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2poudarek6">
    <w:name w:val="Medium Grid 2 Accent 6"/>
    <w:basedOn w:val="Navadnatabel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mrea3">
    <w:name w:val="Medium Grid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rednjamrea3poudarek1">
    <w:name w:val="Medium Grid 3 Accent 1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rednjamrea3poudarek2">
    <w:name w:val="Medium Grid 3 Accent 2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rednjamrea3poudarek3">
    <w:name w:val="Medium Grid 3 Accent 3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rednjamrea3poudarek4">
    <w:name w:val="Medium Grid 3 Accent 4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rednjamrea3poudarek5">
    <w:name w:val="Medium Grid 3 Accent 5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rednjamrea3poudarek6">
    <w:name w:val="Medium Grid 3 Accent 6"/>
    <w:basedOn w:val="Navadnatabel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emenseznam">
    <w:name w:val="Dark List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emenseznampoudarek1">
    <w:name w:val="Dark List Accent 1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emenseznampoudarek2">
    <w:name w:val="Dark List Accent 2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emenseznampoudarek3">
    <w:name w:val="Dark List Accent 3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emenseznampoudarek4">
    <w:name w:val="Dark List Accent 4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emenseznampoudarek5">
    <w:name w:val="Dark List Accent 5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emenseznampoudarek6">
    <w:name w:val="Dark List Accent 6"/>
    <w:basedOn w:val="Navadnatabel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vnosenenje">
    <w:name w:val="Colorful Shading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1">
    <w:name w:val="Colorful Shading Accent 1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2">
    <w:name w:val="Colorful Shading Accent 2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3">
    <w:name w:val="Colorful Shading Accent 3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osenenjepoudarek4">
    <w:name w:val="Colorful Shading Accent 4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5">
    <w:name w:val="Colorful Shading Accent 5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osenenjepoudarek6">
    <w:name w:val="Colorful Shading Accent 6"/>
    <w:basedOn w:val="Navadnatabel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vniseznam">
    <w:name w:val="Colorful List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vniseznampoudarek1">
    <w:name w:val="Colorful List Accent 1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vniseznampoudarek2">
    <w:name w:val="Colorful List Accent 2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venseznampoudarek3">
    <w:name w:val="Colorful List Accent 3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vniseznampoudarek4">
    <w:name w:val="Colorful List Accent 4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vniseznampoudarek5">
    <w:name w:val="Colorful List Accent 5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vniseznampoudarek6">
    <w:name w:val="Colorful List Accent 6"/>
    <w:basedOn w:val="Navadnatabel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vnamrea">
    <w:name w:val="Colorful Grid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vnamreapoudarek1">
    <w:name w:val="Colorful Grid Accent 1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vnamreapoudarek2">
    <w:name w:val="Colorful Grid Accent 2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vnamreapoudarek3">
    <w:name w:val="Colorful Grid Accent 3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vnamreapoudarek4">
    <w:name w:val="Colorful Grid Accent 4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vnamreapoudarek5">
    <w:name w:val="Colorful Grid Accent 5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vnamreapoudarek6">
    <w:name w:val="Colorful Grid Accent 6"/>
    <w:basedOn w:val="Navadnatabel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Revizija">
    <w:name w:val="Revision"/>
    <w:hidden/>
    <w:uiPriority w:val="99"/>
    <w:semiHidden/>
    <w:rsid w:val="00797623"/>
    <w:pPr>
      <w:spacing w:after="0" w:line="240" w:lineRule="auto"/>
    </w:pPr>
    <w:rPr>
      <w:rFonts w:ascii="Arial" w:eastAsia="Arial" w:hAnsi="Arial"/>
      <w:sz w:val="20"/>
    </w:rPr>
  </w:style>
  <w:style w:type="character" w:styleId="Pripombasklic">
    <w:name w:val="annotation reference"/>
    <w:basedOn w:val="Privzetapisavaodstavka"/>
    <w:uiPriority w:val="99"/>
    <w:semiHidden/>
    <w:unhideWhenUsed/>
    <w:rsid w:val="007F48F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7F48F4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7F48F4"/>
    <w:rPr>
      <w:rFonts w:ascii="Arial" w:eastAsia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F48F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F48F4"/>
    <w:rPr>
      <w:rFonts w:ascii="Arial" w:eastAsia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615</Words>
  <Characters>3506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4113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Mateja Obojnik</cp:lastModifiedBy>
  <cp:revision>2</cp:revision>
  <dcterms:created xsi:type="dcterms:W3CDTF">2026-06-03T05:35:00Z</dcterms:created>
  <dcterms:modified xsi:type="dcterms:W3CDTF">2026-06-03T05:35:00Z</dcterms:modified>
  <cp:category/>
</cp:coreProperties>
</file>